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993364" name="f21eb3b0-617d-11f0-994d-27e93e234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440184" name="f21eb3b0-617d-11f0-994d-27e93e234be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-UG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154075" name="22f2b3b0-617e-11f0-9064-2705dc01a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773915" name="22f2b3b0-617e-11f0-9064-2705dc01ad2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6176814" name="8b2dbf10-617e-11f0-9920-f5f6eca63b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619714" name="8b2dbf10-617e-11f0-9920-f5f6eca63b5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582278" name="5861f140-617f-11f0-8a81-65fadca37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528779" name="5861f140-617f-11f0-8a81-65fadca378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9523541" name="72a4f700-617f-11f0-a710-b7fb0d0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814076" name="72a4f700-617f-11f0-a710-b7fb0d0162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072591" name="84842900-617f-11f0-97b0-c3b64569e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216557" name="84842900-617f-11f0-97b0-c3b64569ecf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5090634" name="234de120-6180-11f0-8909-1fc248f724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383478" name="234de120-6180-11f0-8909-1fc248f724d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926732" name="3d0f81e0-6180-11f0-8ef8-cf2f7a18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437058" name="3d0f81e0-6180-11f0-8ef8-cf2f7a18d97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4157118" name="c2531ba0-6180-11f0-aca2-e99437932b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108739" name="c2531ba0-6180-11f0-aca2-e99437932b0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9323850" name="e9e4cec0-6180-11f0-b9e1-7d625d3c4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736564" name="e9e4cec0-6180-11f0-b9e1-7d625d3c4d6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8997996" name="fa070e80-6180-11f0-a56e-03470d0d81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19526" name="fa070e80-6180-11f0-a56e-03470d0d815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5952563" name="a7787450-6181-11f0-b3d2-699fb25bf3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28232" name="a7787450-6181-11f0-b3d2-699fb25bf33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0065474" name="01622f60-6182-11f0-ab15-2f7616620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994201" name="01622f60-6182-11f0-ab15-2f76166203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8414153" name="2bcc08c0-6182-11f0-bdc5-a98a5a6966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331519" name="2bcc08c0-6182-11f0-bdc5-a98a5a6966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804666" name="5bc70de0-6182-11f0-b4f4-cd1f503d8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535993" name="5bc70de0-6182-11f0-b4f4-cd1f503d8cc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88398" name="ce388a20-6182-11f0-9355-1799fc134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618959" name="ce388a20-6182-11f0-9355-1799fc134e9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161672" name="36a023c0-6183-11f0-a402-ed76a83c2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30769" name="36a023c0-6183-11f0-a402-ed76a83c2c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StandortIlgenweg 5, 8887 Mels</w:t>
          </w:r>
        </w:p>
        <w:p>
          <w:pPr>
            <w:spacing w:before="0" w:after="0"/>
          </w:pPr>
          <w:r>
            <w:t>378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